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98383992" name="9d0ce34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4763896" name="9d0ce340-1958-11f1-a2b8-5f3da32773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7691484" name="0756d1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4282556" name="0756d170-1959-11f1-a2b8-5f3da32773a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38136618" name="c1a63df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949082" name="c1a63df0-1958-11f1-a2b8-5f3da32773a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4300374" name="d364efa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130212" name="d364efa0-1958-11f1-a2b8-5f3da32773a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91500987" name="35261cf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789858" name="35261cf0-1959-11f1-a2b8-5f3da32773a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86658700" name="0504608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9910583" name="05046080-195a-11f1-a2b8-5f3da32773a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9943883" name="e057e870-1958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501156" name="e057e870-1958-11f1-a2b8-5f3da32773a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41219546" name="1df829f0-195a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266411" name="1df829f0-195a-11f1-a2b8-5f3da32773a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4572840" name="289ce270-1959-11f1-a2b8-5f3da3277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255491" name="289ce270-1959-11f1-a2b8-5f3da3277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Disentiserhof 1, 7180 Disentis, Schweiz</w:t>
          </w:r>
        </w:p>
        <w:p>
          <w:pPr>
            <w:spacing w:before="0" w:after="0"/>
          </w:pPr>
          <w:r>
            <w:t>774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